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451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戴其军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745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(030856—004)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TZ床边教室（海安）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全科211;全科212;全科213（海安）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(030856—004)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TZ床边教室（海安）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全科211;全科212;全科213（海安）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(030856—004)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TZ床边教室（海安）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全科211;全科212;全科213（海安）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(030856—004)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TZ床边教室（海安）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全科211;全科212;全科213（海安）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